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8FBEF" w14:textId="4EE3375C"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  <w:lang w:val="en-US" w:eastAsia="en-US"/>
        </w:rPr>
        <w:drawing>
          <wp:anchor distT="0" distB="0" distL="114300" distR="114300" simplePos="0" relativeHeight="251658240" behindDoc="0" locked="0" layoutInCell="1" allowOverlap="0" wp14:anchorId="6028FC05" wp14:editId="6028FC06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3802B9">
        <w:rPr>
          <w:rFonts w:eastAsia="Calibri"/>
          <w:b/>
          <w:bCs/>
          <w:sz w:val="42"/>
          <w:szCs w:val="28"/>
          <w:lang w:eastAsia="en-US"/>
        </w:rPr>
        <w:t xml:space="preserve">Bijlage 9- </w:t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14:paraId="6028FBF0" w14:textId="77777777" w:rsidR="00655558" w:rsidRDefault="00655558" w:rsidP="00655558">
      <w:r>
        <w:t>ten behoeve van</w:t>
      </w:r>
    </w:p>
    <w:p w14:paraId="6028FBF1" w14:textId="77777777" w:rsidR="00655558" w:rsidRDefault="00655558" w:rsidP="00655558"/>
    <w:p w14:paraId="6028FBF2" w14:textId="31622958" w:rsidR="00655558" w:rsidRPr="00655558" w:rsidRDefault="003802B9" w:rsidP="00655558">
      <w:r>
        <w:rPr>
          <w:rFonts w:eastAsia="Calibri"/>
          <w:b/>
          <w:bCs/>
          <w:sz w:val="24"/>
          <w:szCs w:val="24"/>
          <w:lang w:eastAsia="en-US"/>
        </w:rPr>
        <w:t>AI 2020-023</w:t>
      </w:r>
      <w:r w:rsidR="00F56AAB">
        <w:rPr>
          <w:rFonts w:eastAsia="Calibri"/>
          <w:b/>
          <w:bCs/>
          <w:sz w:val="24"/>
          <w:szCs w:val="24"/>
          <w:lang w:eastAsia="en-US"/>
        </w:rPr>
        <w:t>8 Onderhoud Klokken</w:t>
      </w:r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6028FBF3" w14:textId="77777777" w:rsidR="00655558" w:rsidRPr="00655558" w:rsidRDefault="00655558" w:rsidP="00655558"/>
    <w:p w14:paraId="6028FBF4" w14:textId="77777777" w:rsidR="00655558" w:rsidRPr="00655558" w:rsidRDefault="00655558" w:rsidP="00F56AAB">
      <w:pPr>
        <w:jc w:val="center"/>
      </w:pPr>
    </w:p>
    <w:p w14:paraId="6028FBF5" w14:textId="77777777"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6028FBF6" w14:textId="77777777" w:rsidR="00655558" w:rsidRPr="00655558" w:rsidRDefault="00655558" w:rsidP="00655558"/>
    <w:p w14:paraId="6028FBF7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6028FBF8" w14:textId="77777777" w:rsidR="00655558" w:rsidRPr="00655558" w:rsidRDefault="00655558" w:rsidP="00655558"/>
    <w:p w14:paraId="6028FBF9" w14:textId="77777777"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6028FBFA" w14:textId="77777777" w:rsidR="00655558" w:rsidRPr="00655558" w:rsidRDefault="00655558" w:rsidP="00655558"/>
    <w:p w14:paraId="6028FBFB" w14:textId="77777777"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6028FBFC" w14:textId="77777777" w:rsidR="00655558" w:rsidRPr="00655558" w:rsidRDefault="00655558" w:rsidP="00655558"/>
    <w:p w14:paraId="6028FBFD" w14:textId="77777777"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6028FBFE" w14:textId="77777777" w:rsidR="00655558" w:rsidRPr="00655558" w:rsidRDefault="00655558" w:rsidP="00655558">
      <w:r w:rsidRPr="00655558">
        <w:t xml:space="preserve">ter zake van deze inschrijving rechtsgeldig vertegenwoordigt. </w:t>
      </w:r>
    </w:p>
    <w:p w14:paraId="6028FBFF" w14:textId="77777777" w:rsidR="00655558" w:rsidRPr="00655558" w:rsidRDefault="00655558" w:rsidP="00655558"/>
    <w:p w14:paraId="6028FC00" w14:textId="77777777" w:rsidR="00655558" w:rsidRPr="00655558" w:rsidRDefault="00655558" w:rsidP="00655558"/>
    <w:p w14:paraId="6028FC01" w14:textId="77777777" w:rsidR="00655558" w:rsidRPr="00655558" w:rsidRDefault="00655558" w:rsidP="00655558"/>
    <w:p w14:paraId="6028FC02" w14:textId="77777777" w:rsidR="00655558" w:rsidRPr="00655558" w:rsidRDefault="00655558" w:rsidP="00655558"/>
    <w:p w14:paraId="6028FC03" w14:textId="77777777" w:rsidR="00655558" w:rsidRPr="00655558" w:rsidRDefault="00655558" w:rsidP="00655558">
      <w:r w:rsidRPr="00655558">
        <w:t>Handtekening:</w:t>
      </w:r>
    </w:p>
    <w:p w14:paraId="6028FC04" w14:textId="77777777" w:rsidR="000B46D8" w:rsidRDefault="000B46D8"/>
    <w:sectPr w:rsidR="000B46D8" w:rsidSect="00177A29">
      <w:headerReference w:type="default" r:id="rId11"/>
      <w:footerReference w:type="default" r:id="rId12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25F141" w14:textId="77777777" w:rsidR="009A6814" w:rsidRDefault="009A6814" w:rsidP="00B85C3F">
      <w:pPr>
        <w:spacing w:line="240" w:lineRule="auto"/>
      </w:pPr>
      <w:r>
        <w:separator/>
      </w:r>
    </w:p>
  </w:endnote>
  <w:endnote w:type="continuationSeparator" w:id="0">
    <w:p w14:paraId="44B9F2C0" w14:textId="77777777" w:rsidR="009A6814" w:rsidRDefault="009A6814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8FC0B" w14:textId="77777777"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14:paraId="6028FC0C" w14:textId="77777777" w:rsidR="00CC26E3" w:rsidRDefault="00CC26E3" w:rsidP="00CC26E3">
    <w:pPr>
      <w:pStyle w:val="Voettekst"/>
      <w:rPr>
        <w:sz w:val="18"/>
        <w:szCs w:val="18"/>
      </w:rPr>
    </w:pPr>
  </w:p>
  <w:p w14:paraId="6028FC0D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0B09E8" w14:textId="77777777" w:rsidR="009A6814" w:rsidRDefault="009A6814" w:rsidP="00B85C3F">
      <w:pPr>
        <w:spacing w:line="240" w:lineRule="auto"/>
      </w:pPr>
      <w:r>
        <w:separator/>
      </w:r>
    </w:p>
  </w:footnote>
  <w:footnote w:type="continuationSeparator" w:id="0">
    <w:p w14:paraId="11070F1A" w14:textId="77777777" w:rsidR="009A6814" w:rsidRDefault="009A6814" w:rsidP="00B85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vertAnchor="page" w:horzAnchor="page" w:tblpX="852" w:tblpY="625"/>
      <w:tblOverlap w:val="never"/>
      <w:tblW w:w="946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2"/>
      <w:gridCol w:w="6498"/>
      <w:gridCol w:w="2063"/>
    </w:tblGrid>
    <w:tr w:rsidR="003802B9" w14:paraId="5975E27C" w14:textId="77777777" w:rsidTr="00F21510">
      <w:trPr>
        <w:trHeight w:val="180"/>
      </w:trPr>
      <w:tc>
        <w:tcPr>
          <w:tcW w:w="902" w:type="dxa"/>
        </w:tcPr>
        <w:p w14:paraId="60F38D0E" w14:textId="77777777" w:rsidR="003802B9" w:rsidRDefault="003802B9" w:rsidP="003802B9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7A773750" w14:textId="77777777" w:rsidR="003802B9" w:rsidRPr="00542A36" w:rsidRDefault="003802B9" w:rsidP="003802B9">
          <w:pPr>
            <w:pStyle w:val="Koptekst"/>
            <w:rPr>
              <w:rFonts w:cs="Arial"/>
              <w:sz w:val="17"/>
              <w:szCs w:val="17"/>
            </w:rPr>
          </w:pPr>
          <w:r w:rsidRPr="00542A36">
            <w:rPr>
              <w:rFonts w:cs="Arial"/>
              <w:sz w:val="17"/>
              <w:szCs w:val="17"/>
            </w:rPr>
            <w:t>Gemeente Amsterdam</w:t>
          </w:r>
        </w:p>
      </w:tc>
      <w:tc>
        <w:tcPr>
          <w:tcW w:w="2063" w:type="dxa"/>
        </w:tcPr>
        <w:p w14:paraId="4A91E11D" w14:textId="77777777" w:rsidR="003802B9" w:rsidRPr="00542A36" w:rsidRDefault="003802B9" w:rsidP="003802B9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Datum </w:t>
          </w:r>
          <w:r>
            <w:rPr>
              <w:rFonts w:cs="Arial"/>
              <w:noProof/>
              <w:sz w:val="17"/>
              <w:szCs w:val="17"/>
            </w:rPr>
            <w:t>15-10-2020</w:t>
          </w:r>
        </w:p>
      </w:tc>
    </w:tr>
    <w:tr w:rsidR="003802B9" w14:paraId="44DBA89B" w14:textId="77777777" w:rsidTr="00F21510">
      <w:trPr>
        <w:trHeight w:val="233"/>
      </w:trPr>
      <w:tc>
        <w:tcPr>
          <w:tcW w:w="902" w:type="dxa"/>
        </w:tcPr>
        <w:p w14:paraId="1A7E9DCB" w14:textId="77777777" w:rsidR="003802B9" w:rsidRDefault="003802B9" w:rsidP="003802B9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06783A0F" w14:textId="29C1D4A4" w:rsidR="003802B9" w:rsidRPr="00542A36" w:rsidRDefault="003802B9" w:rsidP="003802B9">
          <w:pPr>
            <w:pStyle w:val="Koptekst"/>
            <w:rPr>
              <w:rFonts w:cs="Arial"/>
              <w:sz w:val="17"/>
              <w:szCs w:val="17"/>
            </w:rPr>
          </w:pPr>
          <w:r w:rsidRPr="00A33D88">
            <w:rPr>
              <w:rFonts w:cs="Arial"/>
              <w:sz w:val="17"/>
              <w:szCs w:val="17"/>
            </w:rPr>
            <w:t>AI</w:t>
          </w:r>
          <w:r>
            <w:rPr>
              <w:rFonts w:cs="Arial"/>
              <w:sz w:val="17"/>
              <w:szCs w:val="17"/>
            </w:rPr>
            <w:t xml:space="preserve"> 2020-0238 </w:t>
          </w:r>
          <w:r w:rsidR="0012706A">
            <w:rPr>
              <w:rFonts w:cs="Arial"/>
              <w:sz w:val="17"/>
              <w:szCs w:val="17"/>
            </w:rPr>
            <w:t xml:space="preserve">Model K- </w:t>
          </w:r>
          <w:r>
            <w:rPr>
              <w:rFonts w:cs="Arial"/>
              <w:sz w:val="17"/>
              <w:szCs w:val="17"/>
            </w:rPr>
            <w:t xml:space="preserve"> Onderhoud Klokken</w:t>
          </w:r>
        </w:p>
      </w:tc>
      <w:tc>
        <w:tcPr>
          <w:tcW w:w="2063" w:type="dxa"/>
        </w:tcPr>
        <w:p w14:paraId="4D580599" w14:textId="77777777" w:rsidR="003802B9" w:rsidRPr="00542A36" w:rsidRDefault="003802B9" w:rsidP="003802B9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Pagina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PAGE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>
            <w:rPr>
              <w:noProof/>
              <w:sz w:val="17"/>
              <w:szCs w:val="17"/>
            </w:rPr>
            <w:t>2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  <w:r w:rsidRPr="00542A36">
            <w:rPr>
              <w:rFonts w:cs="Arial"/>
              <w:noProof/>
              <w:sz w:val="17"/>
              <w:szCs w:val="17"/>
            </w:rPr>
            <w:t xml:space="preserve"> van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NUMPAGES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>
            <w:rPr>
              <w:noProof/>
              <w:sz w:val="17"/>
              <w:szCs w:val="17"/>
            </w:rPr>
            <w:t>10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</w:p>
      </w:tc>
    </w:tr>
    <w:tr w:rsidR="003802B9" w14:paraId="2D24EA93" w14:textId="77777777" w:rsidTr="00F21510">
      <w:trPr>
        <w:trHeight w:val="233"/>
      </w:trPr>
      <w:tc>
        <w:tcPr>
          <w:tcW w:w="902" w:type="dxa"/>
        </w:tcPr>
        <w:p w14:paraId="39E01CF9" w14:textId="77777777" w:rsidR="003802B9" w:rsidRPr="00635DBC" w:rsidRDefault="003802B9" w:rsidP="003802B9">
          <w:pPr>
            <w:pStyle w:val="Koptekst"/>
            <w:rPr>
              <w:rFonts w:cs="Arial"/>
              <w:szCs w:val="17"/>
            </w:rPr>
          </w:pPr>
        </w:p>
      </w:tc>
      <w:tc>
        <w:tcPr>
          <w:tcW w:w="6498" w:type="dxa"/>
        </w:tcPr>
        <w:p w14:paraId="65C44E0D" w14:textId="77777777" w:rsidR="003802B9" w:rsidRPr="00542A36" w:rsidRDefault="003802B9" w:rsidP="003802B9">
          <w:pPr>
            <w:pStyle w:val="Koptekst"/>
            <w:rPr>
              <w:rFonts w:cs="Arial"/>
              <w:sz w:val="17"/>
              <w:szCs w:val="17"/>
            </w:rPr>
          </w:pPr>
        </w:p>
      </w:tc>
      <w:tc>
        <w:tcPr>
          <w:tcW w:w="2063" w:type="dxa"/>
        </w:tcPr>
        <w:p w14:paraId="36F34182" w14:textId="77777777" w:rsidR="003802B9" w:rsidRPr="00542A36" w:rsidRDefault="003802B9" w:rsidP="003802B9">
          <w:pPr>
            <w:pStyle w:val="Koptekst"/>
            <w:rPr>
              <w:rFonts w:cs="Arial"/>
              <w:noProof/>
              <w:sz w:val="17"/>
              <w:szCs w:val="17"/>
            </w:rPr>
          </w:pPr>
        </w:p>
      </w:tc>
    </w:tr>
  </w:tbl>
  <w:p w14:paraId="7C47D4C7" w14:textId="77777777" w:rsidR="003802B9" w:rsidRDefault="003802B9" w:rsidP="003802B9">
    <w:pPr>
      <w:pStyle w:val="Koptekst"/>
    </w:pPr>
  </w:p>
  <w:p w14:paraId="4E3B9E7C" w14:textId="77777777" w:rsidR="003802B9" w:rsidRDefault="003802B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558"/>
    <w:rsid w:val="00092B06"/>
    <w:rsid w:val="000B46D8"/>
    <w:rsid w:val="0012706A"/>
    <w:rsid w:val="00177A29"/>
    <w:rsid w:val="002B5524"/>
    <w:rsid w:val="003802B9"/>
    <w:rsid w:val="003B3222"/>
    <w:rsid w:val="00424DED"/>
    <w:rsid w:val="00482A4F"/>
    <w:rsid w:val="00527398"/>
    <w:rsid w:val="00632123"/>
    <w:rsid w:val="00655558"/>
    <w:rsid w:val="007A5DEA"/>
    <w:rsid w:val="008104C5"/>
    <w:rsid w:val="008402D9"/>
    <w:rsid w:val="009175F9"/>
    <w:rsid w:val="009761CF"/>
    <w:rsid w:val="0098265A"/>
    <w:rsid w:val="009A6814"/>
    <w:rsid w:val="009B0D92"/>
    <w:rsid w:val="00A03098"/>
    <w:rsid w:val="00A3732E"/>
    <w:rsid w:val="00A53085"/>
    <w:rsid w:val="00B85C3F"/>
    <w:rsid w:val="00BD0C39"/>
    <w:rsid w:val="00CC26E3"/>
    <w:rsid w:val="00EB1492"/>
    <w:rsid w:val="00F12F0D"/>
    <w:rsid w:val="00F56AAB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8FBEF"/>
  <w15:docId w15:val="{EA389262-F63B-41AA-A505-DCC84984C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A89F75-DF69-4115-96C4-2C5F2364D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BB682E-1698-415E-9A52-E690A34303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839E76-AA18-4BC5-81CE-EA6A0CFED7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Henk de Waal</cp:lastModifiedBy>
  <cp:revision>6</cp:revision>
  <cp:lastPrinted>2020-10-15T09:33:00Z</cp:lastPrinted>
  <dcterms:created xsi:type="dcterms:W3CDTF">2017-03-23T11:02:00Z</dcterms:created>
  <dcterms:modified xsi:type="dcterms:W3CDTF">2020-10-15T09:33:00Z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</Properties>
</file>